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7C13C" w14:textId="77777777" w:rsidR="00B74856" w:rsidRPr="00F97AFF" w:rsidRDefault="00B74856" w:rsidP="001D65F2">
      <w:pPr>
        <w:spacing w:after="0" w:line="240" w:lineRule="auto"/>
        <w:ind w:right="87"/>
        <w:rPr>
          <w:rFonts w:asciiTheme="minorHAnsi" w:hAnsiTheme="minorHAnsi" w:cstheme="minorHAnsi"/>
          <w:b/>
        </w:rPr>
      </w:pPr>
    </w:p>
    <w:p w14:paraId="5A8CD517" w14:textId="61AFDDED" w:rsidR="00B74856" w:rsidRPr="00F97AFF" w:rsidRDefault="001D65F2">
      <w:pPr>
        <w:spacing w:after="0" w:line="240" w:lineRule="auto"/>
        <w:ind w:left="10" w:right="87"/>
        <w:jc w:val="center"/>
        <w:rPr>
          <w:rFonts w:asciiTheme="minorHAnsi" w:hAnsiTheme="minorHAnsi" w:cstheme="minorHAnsi"/>
          <w:lang w:val="en-US"/>
        </w:rPr>
      </w:pPr>
      <w:r w:rsidRPr="00F97AFF">
        <w:rPr>
          <w:rFonts w:asciiTheme="minorHAnsi" w:hAnsiTheme="minorHAnsi" w:cstheme="minorHAnsi"/>
          <w:b/>
          <w:lang w:val="en-US"/>
        </w:rPr>
        <w:t xml:space="preserve">PANDUAN </w:t>
      </w:r>
    </w:p>
    <w:p w14:paraId="16639023" w14:textId="2ED80897" w:rsidR="001D65F2" w:rsidRPr="00F97AFF" w:rsidRDefault="00000000">
      <w:pPr>
        <w:spacing w:after="0" w:line="240" w:lineRule="auto"/>
        <w:ind w:left="10" w:right="87"/>
        <w:jc w:val="center"/>
        <w:rPr>
          <w:rFonts w:asciiTheme="minorHAnsi" w:hAnsiTheme="minorHAnsi" w:cstheme="minorHAnsi"/>
          <w:b/>
          <w:lang w:val="en-US"/>
        </w:rPr>
      </w:pPr>
      <w:r w:rsidRPr="00F97AFF">
        <w:rPr>
          <w:rFonts w:asciiTheme="minorHAnsi" w:hAnsiTheme="minorHAnsi" w:cstheme="minorHAnsi"/>
          <w:b/>
        </w:rPr>
        <w:t xml:space="preserve">PENYUSUNAN PORTOFOLIO BIDANG </w:t>
      </w:r>
      <w:r w:rsidR="00F97AFF" w:rsidRPr="00F97AFF">
        <w:rPr>
          <w:rFonts w:asciiTheme="minorHAnsi" w:hAnsiTheme="minorHAnsi" w:cstheme="minorHAnsi"/>
          <w:b/>
          <w:lang w:val="en-US"/>
        </w:rPr>
        <w:t>FOTOGRAFI</w:t>
      </w:r>
    </w:p>
    <w:p w14:paraId="6B52E599" w14:textId="77777777" w:rsidR="001D65F2" w:rsidRPr="00F97AFF" w:rsidRDefault="001D65F2">
      <w:pPr>
        <w:spacing w:after="0" w:line="240" w:lineRule="auto"/>
        <w:ind w:left="10" w:right="87"/>
        <w:jc w:val="center"/>
        <w:rPr>
          <w:rFonts w:asciiTheme="minorHAnsi" w:hAnsiTheme="minorHAnsi" w:cstheme="minorHAnsi"/>
          <w:b/>
          <w:lang w:val="en-US"/>
        </w:rPr>
      </w:pPr>
      <w:r w:rsidRPr="00F97AFF">
        <w:rPr>
          <w:rFonts w:asciiTheme="minorHAnsi" w:hAnsiTheme="minorHAnsi" w:cstheme="minorHAnsi"/>
          <w:b/>
          <w:lang w:val="en-US"/>
        </w:rPr>
        <w:t>BAGI PESERTA</w:t>
      </w:r>
    </w:p>
    <w:p w14:paraId="59EDD3E2" w14:textId="76967063" w:rsidR="00B74856" w:rsidRPr="00F97AFF" w:rsidRDefault="00000000" w:rsidP="00F97AFF">
      <w:pPr>
        <w:spacing w:after="0" w:line="240" w:lineRule="auto"/>
        <w:ind w:right="87"/>
        <w:rPr>
          <w:rFonts w:asciiTheme="minorHAnsi" w:hAnsiTheme="minorHAnsi" w:cstheme="minorHAnsi"/>
        </w:rPr>
      </w:pPr>
      <w:r w:rsidRPr="00F97AFF">
        <w:rPr>
          <w:rFonts w:asciiTheme="minorHAnsi" w:hAnsiTheme="minorHAnsi" w:cstheme="minorHAnsi"/>
          <w:b/>
        </w:rPr>
        <w:t xml:space="preserve"> </w:t>
      </w:r>
    </w:p>
    <w:p w14:paraId="2657F32E" w14:textId="77777777" w:rsidR="00F97AFF" w:rsidRPr="00F97AFF" w:rsidRDefault="00F97AFF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1718E14A" w14:textId="77777777" w:rsidR="00F97AFF" w:rsidRPr="00F97AFF" w:rsidRDefault="00F97AFF" w:rsidP="004C680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ISI PORTOFOLIO</w:t>
      </w:r>
    </w:p>
    <w:p w14:paraId="3087827D" w14:textId="77777777" w:rsidR="00F97AFF" w:rsidRP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Portofolio bidang fotografi berisikan: </w:t>
      </w:r>
    </w:p>
    <w:p w14:paraId="59A5CE80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Satu (1) karya fotografi berwarna (tema bebas) </w:t>
      </w:r>
    </w:p>
    <w:p w14:paraId="48EFDD37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Satu (1) karya foto cerita yang terdiri dari 3 foto berwarna yang saling berkaitan menjadi cerita (tema bebas) </w:t>
      </w:r>
    </w:p>
    <w:p w14:paraId="35066338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Satu (1) deskripsi diri berisikan, faktor pendukung, pengalaman di bidang fotografi atau bidang lainnya dalam 3 tahun terakhir, cita-cita dan rencana setelah lulus kuliah di bidang fotografi.</w:t>
      </w:r>
    </w:p>
    <w:p w14:paraId="511925D2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Rekam Jejak pengalaman kerja bidang fotografi atau bidang yang lainya (bila ada).</w:t>
      </w:r>
    </w:p>
    <w:p w14:paraId="4CCCD842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Rekam jejak raihan prestasi. </w:t>
      </w:r>
    </w:p>
    <w:p w14:paraId="69913630" w14:textId="2381FF33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Surat pernyataan keaslian karya/penampilan/tulisan yang telah dilengkapi dan ditandatangani </w:t>
      </w:r>
    </w:p>
    <w:p w14:paraId="02D8C3F4" w14:textId="77777777" w:rsidR="00F97AFF" w:rsidRP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CATATAN:</w:t>
      </w:r>
    </w:p>
    <w:p w14:paraId="50E22C6D" w14:textId="77777777" w:rsidR="00F97AFF" w:rsidRPr="00F97AFF" w:rsidRDefault="00F97AFF" w:rsidP="004C6801">
      <w:pPr>
        <w:numPr>
          <w:ilvl w:val="0"/>
          <w:numId w:val="9"/>
        </w:numPr>
        <w:spacing w:after="0"/>
        <w:ind w:right="52"/>
        <w:jc w:val="both"/>
        <w:rPr>
          <w:rFonts w:asciiTheme="minorHAnsi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Item </w:t>
      </w:r>
      <w:r w:rsidRPr="00F97AFF">
        <w:rPr>
          <w:rFonts w:asciiTheme="minorHAnsi" w:eastAsia="Times New Roman" w:hAnsiTheme="minorHAnsi" w:cstheme="minorHAnsi"/>
          <w:b/>
          <w:color w:val="000000"/>
        </w:rPr>
        <w:t>(1.1)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dan </w:t>
      </w:r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(1.2) </w:t>
      </w:r>
      <w:r w:rsidRPr="00F97AFF">
        <w:rPr>
          <w:rFonts w:asciiTheme="minorHAnsi" w:eastAsia="Times New Roman" w:hAnsiTheme="minorHAnsi" w:cstheme="minorHAnsi"/>
          <w:color w:val="000000"/>
        </w:rPr>
        <w:t>berupa karya foto dalam format JPEG.  </w:t>
      </w:r>
    </w:p>
    <w:p w14:paraId="0FCF21B4" w14:textId="77777777" w:rsidR="00F97AFF" w:rsidRPr="00F97AFF" w:rsidRDefault="00F97AFF" w:rsidP="004C6801">
      <w:pPr>
        <w:numPr>
          <w:ilvl w:val="0"/>
          <w:numId w:val="9"/>
        </w:numPr>
        <w:spacing w:after="0"/>
        <w:ind w:right="52"/>
        <w:jc w:val="both"/>
        <w:rPr>
          <w:rFonts w:asciiTheme="minorHAnsi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Item </w:t>
      </w:r>
      <w:r w:rsidRPr="00F97AFF">
        <w:rPr>
          <w:rFonts w:asciiTheme="minorHAnsi" w:eastAsia="Times New Roman" w:hAnsiTheme="minorHAnsi" w:cstheme="minorHAnsi"/>
          <w:b/>
          <w:color w:val="000000"/>
        </w:rPr>
        <w:t>(1.3)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dituliskan langsung pada halaman PPT. </w:t>
      </w:r>
    </w:p>
    <w:p w14:paraId="184CA12D" w14:textId="77777777" w:rsidR="00F97AFF" w:rsidRPr="00F97AFF" w:rsidRDefault="00F97AFF" w:rsidP="004C6801">
      <w:pPr>
        <w:numPr>
          <w:ilvl w:val="0"/>
          <w:numId w:val="9"/>
        </w:numPr>
        <w:spacing w:after="0"/>
        <w:ind w:right="52"/>
        <w:jc w:val="both"/>
        <w:rPr>
          <w:rFonts w:asciiTheme="minorHAnsi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Item </w:t>
      </w:r>
      <w:r w:rsidRPr="00F97AFF">
        <w:rPr>
          <w:rFonts w:asciiTheme="minorHAnsi" w:eastAsia="Times New Roman" w:hAnsiTheme="minorHAnsi" w:cstheme="minorHAnsi"/>
          <w:b/>
          <w:color w:val="000000"/>
        </w:rPr>
        <w:t>(1.4)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, </w:t>
      </w:r>
      <w:r w:rsidRPr="00F97AFF">
        <w:rPr>
          <w:rFonts w:asciiTheme="minorHAnsi" w:eastAsia="Times New Roman" w:hAnsiTheme="minorHAnsi" w:cstheme="minorHAnsi"/>
          <w:b/>
          <w:color w:val="000000"/>
        </w:rPr>
        <w:t>(1.5)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dan </w:t>
      </w:r>
      <w:r w:rsidRPr="00F97AFF">
        <w:rPr>
          <w:rFonts w:asciiTheme="minorHAnsi" w:eastAsia="Times New Roman" w:hAnsiTheme="minorHAnsi" w:cstheme="minorHAnsi"/>
          <w:b/>
          <w:color w:val="000000"/>
        </w:rPr>
        <w:t>(1.6)</w:t>
      </w:r>
      <w:r w:rsidRPr="00F97AFF">
        <w:rPr>
          <w:rFonts w:asciiTheme="minorHAnsi" w:eastAsia="Times New Roman" w:hAnsiTheme="minorHAnsi" w:cstheme="minorHAnsi"/>
          <w:color w:val="000000"/>
        </w:rPr>
        <w:t> harus dipindai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scanned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). Hasil pindai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) dicantumkan pada halaman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PPT/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Powerpoint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>sesuai peruntukannya (lihat contoh). </w:t>
      </w:r>
    </w:p>
    <w:p w14:paraId="4ED00A52" w14:textId="77777777" w:rsidR="00F97AFF" w:rsidRPr="00F97AFF" w:rsidRDefault="00F97AFF" w:rsidP="004C6801">
      <w:pPr>
        <w:numPr>
          <w:ilvl w:val="0"/>
          <w:numId w:val="9"/>
        </w:numPr>
        <w:spacing w:after="0"/>
        <w:ind w:right="52"/>
        <w:jc w:val="both"/>
        <w:rPr>
          <w:rFonts w:asciiTheme="minorHAnsi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Menggunakan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PPT (total 7 halaman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 yang telah disediakan</w:t>
      </w:r>
      <w:r w:rsidRPr="00F97AFF">
        <w:rPr>
          <w:rFonts w:asciiTheme="minorHAnsi" w:eastAsia="Times New Roman" w:hAnsiTheme="minorHAnsi" w:cstheme="minorHAnsi"/>
          <w:i/>
          <w:color w:val="000000"/>
        </w:rPr>
        <w:t> </w:t>
      </w:r>
    </w:p>
    <w:p w14:paraId="1E28D6DD" w14:textId="77777777" w:rsidR="00F97AFF" w:rsidRPr="00F97AFF" w:rsidRDefault="00F97AFF" w:rsidP="004C6801">
      <w:pPr>
        <w:spacing w:after="0"/>
        <w:jc w:val="both"/>
        <w:rPr>
          <w:rFonts w:asciiTheme="minorHAnsi" w:eastAsia="Times New Roman" w:hAnsiTheme="minorHAnsi" w:cstheme="minorHAnsi"/>
        </w:rPr>
      </w:pPr>
      <w:r w:rsidRPr="00F97AFF">
        <w:rPr>
          <w:rFonts w:asciiTheme="minorHAnsi" w:eastAsia="Times New Roman" w:hAnsiTheme="minorHAnsi" w:cstheme="minorHAnsi"/>
        </w:rPr>
        <w:br/>
      </w:r>
    </w:p>
    <w:p w14:paraId="1FC7A56B" w14:textId="77777777" w:rsidR="00F97AFF" w:rsidRPr="00F97AFF" w:rsidRDefault="00F97AFF" w:rsidP="004C680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URAIAN TUGAS </w:t>
      </w:r>
    </w:p>
    <w:p w14:paraId="4921B823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Karya Fotografi Berwarna </w:t>
      </w:r>
    </w:p>
    <w:p w14:paraId="3842ED02" w14:textId="7543A386" w:rsid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Buatlah dan tampilkanlah 1 (satu) buah karya foto yang menurut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anda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adalah karya terbaik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anda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! Berilah judul yang mendukung. Cantumkan pula keterangan yang berisi tipe kamera seri kamera serta data teknis pemotretan (ISO, kecepatan rana/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shutter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speed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, dan diafragma).  </w:t>
      </w:r>
    </w:p>
    <w:p w14:paraId="257E63BC" w14:textId="77777777" w:rsidR="004C6801" w:rsidRPr="004C6801" w:rsidRDefault="004C6801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color w:val="000000"/>
        </w:rPr>
      </w:pPr>
    </w:p>
    <w:p w14:paraId="7A8B4389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Karya Fotografi Cerita (Foto Berwarna - Tema Bebas) </w:t>
      </w:r>
    </w:p>
    <w:p w14:paraId="71DA6F00" w14:textId="3EE53807" w:rsid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Buatlah foto cerita yang terdiri dari 3 foto yang disusun/diurutkan sesuai tema tertentu. Jelaskan cerita pada foto tersebut dalam tulisan yang menarik pada satu paragraf (maksimal 5 kalimat pada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PPT yang disediakan). </w:t>
      </w:r>
    </w:p>
    <w:p w14:paraId="26FFF523" w14:textId="77777777" w:rsidR="004C6801" w:rsidRPr="00F97AFF" w:rsidRDefault="004C6801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color w:val="000000"/>
        </w:rPr>
      </w:pPr>
    </w:p>
    <w:p w14:paraId="63E13C0C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Deskripsi Diri </w:t>
      </w:r>
    </w:p>
    <w:p w14:paraId="52C98B86" w14:textId="4E089B45" w:rsidR="00F97AFF" w:rsidRPr="004C6801" w:rsidRDefault="004C6801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b/>
          <w:bCs/>
          <w:color w:val="000000"/>
          <w:lang w:val="en-US"/>
        </w:rPr>
      </w:pPr>
      <w:proofErr w:type="spellStart"/>
      <w:r w:rsidRPr="004C6801">
        <w:rPr>
          <w:rFonts w:asciiTheme="minorHAnsi" w:eastAsia="Times New Roman" w:hAnsiTheme="minorHAnsi" w:cstheme="minorHAnsi"/>
          <w:b/>
          <w:bCs/>
          <w:color w:val="000000"/>
          <w:lang w:val="en-US"/>
        </w:rPr>
        <w:t>Tuliskan</w:t>
      </w:r>
      <w:proofErr w:type="spellEnd"/>
      <w:r w:rsidRPr="004C6801">
        <w:rPr>
          <w:rFonts w:asciiTheme="minorHAnsi" w:eastAsia="Times New Roman" w:hAnsiTheme="minorHAnsi" w:cstheme="minorHAnsi"/>
          <w:b/>
          <w:bCs/>
          <w:color w:val="000000"/>
          <w:lang w:val="en-US"/>
        </w:rPr>
        <w:t>:</w:t>
      </w:r>
    </w:p>
    <w:p w14:paraId="18FA747D" w14:textId="050A1257" w:rsidR="00F97AFF" w:rsidRPr="004C6801" w:rsidRDefault="004C6801" w:rsidP="004C6801">
      <w:pPr>
        <w:numPr>
          <w:ilvl w:val="0"/>
          <w:numId w:val="7"/>
        </w:numPr>
        <w:spacing w:after="0"/>
        <w:ind w:left="1133" w:right="-5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>F</w:t>
      </w:r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 xml:space="preserve">aktor-faktor atau bentuk dukungan terhadap pilihan </w:t>
      </w:r>
      <w:proofErr w:type="spellStart"/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anda</w:t>
      </w:r>
      <w:proofErr w:type="spellEnd"/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 xml:space="preserve"> kuliah di Program Studi </w:t>
      </w:r>
      <w:proofErr w:type="gramStart"/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Fotografi;</w:t>
      </w:r>
      <w:proofErr w:type="gramEnd"/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 </w:t>
      </w:r>
    </w:p>
    <w:p w14:paraId="5B53ACF6" w14:textId="28021573" w:rsidR="00F97AFF" w:rsidRPr="004C6801" w:rsidRDefault="00F97AFF" w:rsidP="004C6801">
      <w:pPr>
        <w:numPr>
          <w:ilvl w:val="0"/>
          <w:numId w:val="7"/>
        </w:numPr>
        <w:spacing w:after="0"/>
        <w:ind w:left="1133" w:right="-5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 xml:space="preserve">Pengalaman dan atau prestasi </w:t>
      </w:r>
      <w:proofErr w:type="spellStart"/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anda</w:t>
      </w:r>
      <w:proofErr w:type="spellEnd"/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 xml:space="preserve"> di bidang fotografi</w:t>
      </w:r>
      <w:r w:rsidR="004C6801"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 xml:space="preserve"> </w:t>
      </w: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/</w:t>
      </w:r>
      <w:r w:rsidR="004C6801"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 xml:space="preserve"> </w:t>
      </w: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seni</w:t>
      </w:r>
      <w:r w:rsidR="004C6801"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 xml:space="preserve"> </w:t>
      </w: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/</w:t>
      </w:r>
      <w:r w:rsidR="004C6801"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 xml:space="preserve"> </w:t>
      </w: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organisasi</w:t>
      </w:r>
      <w:r w:rsidR="004C6801"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 xml:space="preserve"> </w:t>
      </w: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/</w:t>
      </w:r>
      <w:r w:rsidR="004C6801"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 xml:space="preserve"> </w:t>
      </w: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bidang lainnya; </w:t>
      </w:r>
    </w:p>
    <w:p w14:paraId="341F3322" w14:textId="7D07EA78" w:rsidR="00F97AFF" w:rsidRPr="004C6801" w:rsidRDefault="004C6801" w:rsidP="004C6801">
      <w:pPr>
        <w:numPr>
          <w:ilvl w:val="0"/>
          <w:numId w:val="7"/>
        </w:numPr>
        <w:spacing w:after="0"/>
        <w:ind w:left="1133" w:right="-5"/>
        <w:jc w:val="both"/>
        <w:rPr>
          <w:rFonts w:asciiTheme="minorHAnsi" w:eastAsia="Times New Roman" w:hAnsiTheme="minorHAnsi" w:cstheme="minorHAnsi"/>
          <w:bCs/>
          <w:color w:val="000000"/>
        </w:rPr>
      </w:pPr>
      <w:r w:rsidRPr="004C6801">
        <w:rPr>
          <w:rFonts w:asciiTheme="minorHAnsi" w:eastAsia="Times New Roman" w:hAnsiTheme="minorHAnsi" w:cstheme="minorHAnsi"/>
          <w:bCs/>
          <w:color w:val="000000"/>
          <w:highlight w:val="white"/>
          <w:lang w:val="en-US"/>
        </w:rPr>
        <w:t>C</w:t>
      </w:r>
      <w:proofErr w:type="spellStart"/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ita</w:t>
      </w:r>
      <w:proofErr w:type="spellEnd"/>
      <w:r w:rsidR="00F97AFF" w:rsidRPr="004C6801">
        <w:rPr>
          <w:rFonts w:asciiTheme="minorHAnsi" w:eastAsia="Times New Roman" w:hAnsiTheme="minorHAnsi" w:cstheme="minorHAnsi"/>
          <w:bCs/>
          <w:color w:val="000000"/>
          <w:highlight w:val="white"/>
        </w:rPr>
        <w:t>-cita dan rencana setelah lulus kuliah di bidang fotografi. </w:t>
      </w:r>
    </w:p>
    <w:p w14:paraId="0B5097A3" w14:textId="77777777" w:rsidR="004C6801" w:rsidRPr="00F97AFF" w:rsidRDefault="004C6801" w:rsidP="00812E39">
      <w:pPr>
        <w:spacing w:before="120" w:after="0"/>
        <w:ind w:right="-5"/>
        <w:jc w:val="both"/>
        <w:rPr>
          <w:rFonts w:asciiTheme="minorHAnsi" w:eastAsia="Times New Roman" w:hAnsiTheme="minorHAnsi" w:cstheme="minorHAnsi"/>
          <w:color w:val="000000"/>
          <w:highlight w:val="white"/>
        </w:rPr>
      </w:pPr>
    </w:p>
    <w:p w14:paraId="682D536E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Rekam Jejak  </w:t>
      </w:r>
    </w:p>
    <w:p w14:paraId="2DE6989A" w14:textId="5A7095C1" w:rsidR="00F97AFF" w:rsidRP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 xml:space="preserve">Lampirkan bukti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sertifkat</w:t>
      </w:r>
      <w:proofErr w:type="spellEnd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 xml:space="preserve"> pengalaman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anda</w:t>
      </w:r>
      <w:proofErr w:type="spellEnd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 xml:space="preserve"> (jika ada), dapat berupa pengalaman kerja atau keikutsertaan dalam organisasi terkait fotografi atau bidang lainnya.</w:t>
      </w:r>
    </w:p>
    <w:p w14:paraId="0279062B" w14:textId="77777777" w:rsidR="00F97AFF" w:rsidRPr="00F97AFF" w:rsidRDefault="00F97AFF" w:rsidP="004C6801">
      <w:pPr>
        <w:spacing w:after="0"/>
        <w:ind w:left="1133" w:right="-5"/>
        <w:jc w:val="both"/>
        <w:rPr>
          <w:rFonts w:asciiTheme="minorHAnsi" w:eastAsia="Times New Roman" w:hAnsiTheme="minorHAnsi" w:cstheme="minorHAnsi"/>
          <w:color w:val="000000"/>
        </w:rPr>
      </w:pPr>
    </w:p>
    <w:p w14:paraId="77EE5844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Raihan Prestasi</w:t>
      </w:r>
    </w:p>
    <w:p w14:paraId="0DBD0ED6" w14:textId="504EB931" w:rsidR="00F97AFF" w:rsidRP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851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 xml:space="preserve">Lampirkan bukti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sertifkat</w:t>
      </w:r>
      <w:proofErr w:type="spellEnd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 xml:space="preserve"> raihan prestasi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anda</w:t>
      </w:r>
      <w:proofErr w:type="spellEnd"/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 xml:space="preserve"> (jika ada), dapat berupa prestasi fotografi atau bidang lainnya.</w:t>
      </w:r>
    </w:p>
    <w:p w14:paraId="28EEE1F7" w14:textId="77777777" w:rsidR="00F97AFF" w:rsidRPr="00F97AFF" w:rsidRDefault="00F97AFF" w:rsidP="004C6801">
      <w:pPr>
        <w:spacing w:after="0"/>
        <w:ind w:left="1133" w:right="-5"/>
        <w:jc w:val="both"/>
        <w:rPr>
          <w:rFonts w:asciiTheme="minorHAnsi" w:eastAsia="Times New Roman" w:hAnsiTheme="minorHAnsi" w:cstheme="minorHAnsi"/>
          <w:color w:val="000000"/>
        </w:rPr>
      </w:pPr>
    </w:p>
    <w:p w14:paraId="6F5F7960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Pernyataan keaslian karya/penampilan/tulisan yang telah dilengkapi dan ditandatangani </w:t>
      </w:r>
      <w:proofErr w:type="spellStart"/>
      <w:r w:rsidRPr="00F97AFF">
        <w:rPr>
          <w:rFonts w:asciiTheme="minorHAnsi" w:eastAsia="Times New Roman" w:hAnsiTheme="minorHAnsi" w:cstheme="minorHAnsi"/>
          <w:b/>
          <w:color w:val="000000"/>
        </w:rPr>
        <w:t>diatas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materai.  </w:t>
      </w:r>
    </w:p>
    <w:p w14:paraId="3CC03E01" w14:textId="174A2830" w:rsidR="00F97AFF" w:rsidRPr="00F97AFF" w:rsidRDefault="00F97AFF" w:rsidP="004C6801">
      <w:pPr>
        <w:pBdr>
          <w:top w:val="nil"/>
          <w:left w:val="nil"/>
          <w:bottom w:val="nil"/>
          <w:right w:val="nil"/>
          <w:between w:val="nil"/>
        </w:pBdr>
        <w:spacing w:after="0"/>
        <w:ind w:left="792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Unduh, isi, dan cetaklah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surat pernyataan peserta. Lengkapi dan tandatangani surat pernyataan tersebut. Pernyataan yang telah diisi lengkap dan ditandatangani, kemudian dipindai (</w:t>
      </w:r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di-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  <w:highlight w:val="white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  <w:highlight w:val="white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berwarna)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atau difoto menggunakan kamera atau ponsel berkamera, dalam format JPEG dan berwarna. Hasil pindai </w:t>
      </w:r>
      <w:r w:rsidRPr="00F97AFF">
        <w:rPr>
          <w:rFonts w:asciiTheme="minorHAnsi" w:eastAsia="Times New Roman" w:hAnsiTheme="minorHAnsi" w:cstheme="minorHAnsi"/>
          <w:i/>
          <w:color w:val="000000"/>
        </w:rPr>
        <w:t>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)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atau foto dicantumkan pada halaman </w:t>
      </w:r>
      <w:r w:rsidRPr="00F97AFF">
        <w:rPr>
          <w:rFonts w:asciiTheme="minorHAnsi" w:eastAsia="Times New Roman" w:hAnsiTheme="minorHAnsi" w:cstheme="minorHAnsi"/>
          <w:i/>
          <w:color w:val="000000"/>
        </w:rPr>
        <w:t>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)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powerpoint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>yang tersedia.  </w:t>
      </w:r>
    </w:p>
    <w:p w14:paraId="36177605" w14:textId="77777777" w:rsidR="00F97AFF" w:rsidRPr="00F97AFF" w:rsidRDefault="00F97AFF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45C3F752" w14:textId="77777777" w:rsidR="00F97AFF" w:rsidRPr="00F97AFF" w:rsidRDefault="00F97AFF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09F3CED2" w14:textId="77777777" w:rsidR="00F97AFF" w:rsidRPr="00F97AFF" w:rsidRDefault="00F97AFF" w:rsidP="004C680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KETENTUAN TEKNIS</w:t>
      </w:r>
    </w:p>
    <w:p w14:paraId="69521372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Karya foto dalam portofolio dibuat oleh peserta antara bulan Juli 2022 hingga masa pendaftaran SNBP/ SNBT. </w:t>
      </w:r>
    </w:p>
    <w:p w14:paraId="0CC0EF5C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Karya portofolio adalah karya fotografi berwarna (bukan hitam putih atau monokrom). </w:t>
      </w:r>
    </w:p>
    <w:p w14:paraId="60AB41F6" w14:textId="123FBE11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Pembuatan karya foto untuk portofolio dapat menggunakan kamera (ponsel), digital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pocket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/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compact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digital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,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mirrorless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atau DSLR. Ukuran masing-masing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foto </w:t>
      </w:r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tidak lebih dari 5 MB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dengan format </w:t>
      </w:r>
      <w:r w:rsidR="00CA15DD">
        <w:rPr>
          <w:rFonts w:asciiTheme="minorHAnsi" w:eastAsia="Times New Roman" w:hAnsiTheme="minorHAnsi" w:cstheme="minorHAnsi"/>
          <w:color w:val="000000"/>
          <w:lang w:val="en-US"/>
        </w:rPr>
        <w:t>JPG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(disarankan menggunakan setelan kamera kualitas </w:t>
      </w:r>
      <w:proofErr w:type="spellStart"/>
      <w:r w:rsidRPr="00F97AFF">
        <w:rPr>
          <w:rFonts w:asciiTheme="minorHAnsi" w:eastAsia="Times New Roman" w:hAnsiTheme="minorHAnsi" w:cstheme="minorHAnsi"/>
          <w:b/>
          <w:i/>
          <w:color w:val="000000"/>
        </w:rPr>
        <w:t>small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). </w:t>
      </w:r>
    </w:p>
    <w:p w14:paraId="250E5448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TIDAK DIPERBOLEHKAN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melakukan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editing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/koreksi/ rekayasa foto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apapun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, termasuk </w:t>
      </w:r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filter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effect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>di kamera. </w:t>
      </w:r>
    </w:p>
    <w:p w14:paraId="31C426CC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Karya dan narasi/deskripsi tertulis, ditempatkan dalam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PPT </w:t>
      </w:r>
      <w:r w:rsidRPr="00F97AFF">
        <w:rPr>
          <w:rFonts w:asciiTheme="minorHAnsi" w:eastAsia="Times New Roman" w:hAnsiTheme="minorHAnsi" w:cstheme="minorHAnsi"/>
          <w:i/>
          <w:color w:val="000000"/>
        </w:rPr>
        <w:t>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Powerpoint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>yang telah disediakan). </w:t>
      </w:r>
    </w:p>
    <w:p w14:paraId="4D113561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foto digital atau hasil pindai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) lembar piagam, sertifikat, atau surat penghargaan raihan prestasi atau keterlibatan kegiatan dalam bidang fotografi atau bidang lain (jika ada), diunggah bersama portofolio menggunakan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PPT yang disediakan.  </w:t>
      </w:r>
    </w:p>
    <w:p w14:paraId="283998D7" w14:textId="13391D21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Surat pernyataan peserta harus diisi dan ditandatangani oleh siswa, serta diketahui oleh pimpinan sekolah (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="00CA15DD">
        <w:rPr>
          <w:rFonts w:asciiTheme="minorHAnsi" w:eastAsia="Times New Roman" w:hAnsiTheme="minorHAnsi" w:cstheme="minorHAnsi"/>
          <w:color w:val="000000"/>
          <w:lang w:val="en-US"/>
        </w:rPr>
        <w:t>e</w:t>
      </w:r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dapat dilihat pada laman </w:t>
      </w:r>
      <w:proofErr w:type="spellStart"/>
      <w:r w:rsidR="00CA15DD">
        <w:rPr>
          <w:rFonts w:asciiTheme="minorHAnsi" w:eastAsia="Times New Roman" w:hAnsiTheme="minorHAnsi" w:cstheme="minorHAnsi"/>
          <w:color w:val="000000"/>
          <w:lang w:val="en-US"/>
        </w:rPr>
        <w:t>pendaftaran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). Setelah ditandatangani, lembar ini kemudian dipindai/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atau difoto secara digital dan diunggah bersama isi dokumen portofolio lainnya menggunakan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PPT (total 7 halaman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 yang telah disediakan. </w:t>
      </w:r>
    </w:p>
    <w:p w14:paraId="44A93856" w14:textId="48004792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TIDAK DIPERBOLEHKAN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mengubah </w:t>
      </w:r>
      <w:proofErr w:type="spellStart"/>
      <w:r w:rsidR="004C6801">
        <w:rPr>
          <w:rFonts w:asciiTheme="minorHAnsi" w:eastAsia="Times New Roman" w:hAnsiTheme="minorHAnsi" w:cstheme="minorHAnsi"/>
          <w:color w:val="000000"/>
          <w:lang w:val="en-US"/>
        </w:rPr>
        <w:t>tampilan</w:t>
      </w:r>
      <w:proofErr w:type="spellEnd"/>
      <w:r w:rsidR="004C6801">
        <w:rPr>
          <w:rFonts w:asciiTheme="minorHAnsi" w:eastAsia="Times New Roman" w:hAnsiTheme="minorHAnsi" w:cstheme="minorHAnsi"/>
          <w:color w:val="000000"/>
          <w:lang w:val="en-US"/>
        </w:rPr>
        <w:t xml:space="preserve"> dan </w:t>
      </w:r>
      <w:r w:rsidRPr="00F97AFF">
        <w:rPr>
          <w:rFonts w:asciiTheme="minorHAnsi" w:eastAsia="Times New Roman" w:hAnsiTheme="minorHAnsi" w:cstheme="minorHAnsi"/>
          <w:color w:val="000000"/>
          <w:highlight w:val="white"/>
        </w:rPr>
        <w:t>urutan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halaman </w:t>
      </w:r>
      <w:proofErr w:type="spellStart"/>
      <w:r w:rsidR="004C6801" w:rsidRPr="004C6801">
        <w:rPr>
          <w:rFonts w:asciiTheme="minorHAnsi" w:eastAsia="Times New Roman" w:hAnsiTheme="minorHAnsi" w:cstheme="minorHAnsi"/>
          <w:i/>
          <w:iCs/>
          <w:color w:val="000000"/>
          <w:highlight w:val="white"/>
        </w:rPr>
        <w:t>templat</w:t>
      </w:r>
      <w:proofErr w:type="spellEnd"/>
      <w:r w:rsidR="004C6801" w:rsidRPr="004C6801">
        <w:rPr>
          <w:rFonts w:asciiTheme="minorHAnsi" w:eastAsia="Times New Roman" w:hAnsiTheme="minorHAnsi" w:cstheme="minorHAnsi"/>
          <w:i/>
          <w:iCs/>
          <w:color w:val="000000"/>
          <w:highlight w:val="white"/>
          <w:lang w:val="en-US"/>
        </w:rPr>
        <w:t>e</w:t>
      </w:r>
    </w:p>
    <w:p w14:paraId="2AE318FB" w14:textId="77777777" w:rsidR="00F97AFF" w:rsidRDefault="00F97AFF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55E52512" w14:textId="77777777" w:rsidR="004C6801" w:rsidRDefault="004C6801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78485273" w14:textId="77777777" w:rsidR="004C6801" w:rsidRDefault="004C6801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724E41DE" w14:textId="77777777" w:rsidR="004C6801" w:rsidRDefault="004C6801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59240C2C" w14:textId="77777777" w:rsidR="004C6801" w:rsidRPr="00F97AFF" w:rsidRDefault="004C6801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65421193" w14:textId="77777777" w:rsidR="00F97AFF" w:rsidRPr="00F97AFF" w:rsidRDefault="00F97AFF" w:rsidP="004C680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TIPS PEMINDAIAN (</w:t>
      </w:r>
      <w:r w:rsidRPr="00F97AFF">
        <w:rPr>
          <w:rFonts w:asciiTheme="minorHAnsi" w:eastAsia="Times New Roman" w:hAnsiTheme="minorHAnsi" w:cstheme="minorHAnsi"/>
          <w:b/>
          <w:i/>
          <w:color w:val="000000"/>
        </w:rPr>
        <w:t>SCANNING</w:t>
      </w:r>
      <w:r w:rsidRPr="00F97AFF">
        <w:rPr>
          <w:rFonts w:asciiTheme="minorHAnsi" w:eastAsia="Times New Roman" w:hAnsiTheme="minorHAnsi" w:cstheme="minorHAnsi"/>
          <w:b/>
          <w:color w:val="000000"/>
        </w:rPr>
        <w:t>) ATAU PEMOTRETAN DIGITAL </w:t>
      </w:r>
    </w:p>
    <w:p w14:paraId="32A91DAD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lastRenderedPageBreak/>
        <w:t>Jika tidak memiliki atau kurang memahami penggunaan mesin pemindai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scanner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), proses penyalinan dokumen dapat dilakukan dengan memotret dokumen menggunakan kamera digital (baik yang terdapat pada ponsel berkamera maupun jenis kamera digital lainnya).  </w:t>
      </w:r>
    </w:p>
    <w:p w14:paraId="1CE4578E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>Hasil pindai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 dan/atau foto harus terlihat jelas, berwarna, dan tidak berbayang (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blur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).  Pengaturan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setting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 untuk pemindaian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scanning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) dan pemotretan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dipersyaratkan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sebagai berikut: </w:t>
      </w:r>
    </w:p>
    <w:p w14:paraId="7EFFB707" w14:textId="77777777" w:rsidR="00F97AFF" w:rsidRPr="00F97AFF" w:rsidRDefault="00F97AFF" w:rsidP="004C680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 Format hasil berkas </w:t>
      </w:r>
      <w:r w:rsidRPr="00F97AFF">
        <w:rPr>
          <w:rFonts w:asciiTheme="minorHAnsi" w:eastAsia="Times New Roman" w:hAnsiTheme="minorHAnsi" w:cstheme="minorHAnsi"/>
          <w:i/>
          <w:color w:val="000000"/>
        </w:rPr>
        <w:t>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output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): </w:t>
      </w:r>
      <w:r w:rsidRPr="00F97AFF">
        <w:rPr>
          <w:rFonts w:asciiTheme="minorHAnsi" w:eastAsia="Times New Roman" w:hAnsiTheme="minorHAnsi" w:cstheme="minorHAnsi"/>
          <w:color w:val="000000"/>
        </w:rPr>
        <w:t>JPG atau PNG.</w:t>
      </w:r>
    </w:p>
    <w:p w14:paraId="331D7C95" w14:textId="77777777" w:rsidR="00F97AFF" w:rsidRPr="00F97AFF" w:rsidRDefault="00F97AFF" w:rsidP="004C680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 Besaran berkas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size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): Minimal 150 KB per berkas/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salinan dokumen dengan resolusi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imej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(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image</w:t>
      </w:r>
      <w:proofErr w:type="spellEnd"/>
      <w:r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resolution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) minimal 600 x 800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piksel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.  </w:t>
      </w:r>
    </w:p>
    <w:p w14:paraId="0D412F55" w14:textId="77777777" w:rsidR="00F97AFF" w:rsidRPr="00F97AFF" w:rsidRDefault="00F97AFF" w:rsidP="004C6801">
      <w:pPr>
        <w:spacing w:after="0"/>
        <w:jc w:val="both"/>
        <w:rPr>
          <w:rFonts w:asciiTheme="minorHAnsi" w:eastAsia="Times New Roman" w:hAnsiTheme="minorHAnsi" w:cstheme="minorHAnsi"/>
        </w:rPr>
      </w:pPr>
    </w:p>
    <w:p w14:paraId="18C18322" w14:textId="77777777" w:rsidR="00F97AFF" w:rsidRPr="00F97AFF" w:rsidRDefault="00F97AFF" w:rsidP="004C680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SUSUNAN ISI PPT PORTOFOLIO  </w:t>
      </w:r>
    </w:p>
    <w:p w14:paraId="52D06C1E" w14:textId="52BF251E" w:rsidR="00F97AFF" w:rsidRDefault="004C6801" w:rsidP="004C6801">
      <w:pPr>
        <w:spacing w:after="0"/>
        <w:ind w:left="360"/>
        <w:jc w:val="both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b/>
          <w:color w:val="000000"/>
          <w:lang w:val="en-US"/>
        </w:rPr>
        <w:t xml:space="preserve">Isi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lang w:val="en-US"/>
        </w:rPr>
        <w:t>Portofolio</w:t>
      </w:r>
      <w:proofErr w:type="spellEnd"/>
      <w:r>
        <w:rPr>
          <w:rFonts w:asciiTheme="minorHAnsi" w:eastAsia="Times New Roman" w:hAnsiTheme="minorHAnsi" w:cstheme="minorHAnsi"/>
          <w:b/>
          <w:color w:val="000000"/>
          <w:lang w:val="en-US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lang w:val="en-US"/>
        </w:rPr>
        <w:t>terdiri</w:t>
      </w:r>
      <w:proofErr w:type="spellEnd"/>
      <w:r>
        <w:rPr>
          <w:rFonts w:asciiTheme="minorHAnsi" w:eastAsia="Times New Roman" w:hAnsiTheme="minorHAnsi" w:cstheme="minorHAnsi"/>
          <w:b/>
          <w:color w:val="000000"/>
          <w:lang w:val="en-US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lang w:val="en-US"/>
        </w:rPr>
        <w:t>atas</w:t>
      </w:r>
      <w:proofErr w:type="spellEnd"/>
      <w:r>
        <w:rPr>
          <w:rFonts w:asciiTheme="minorHAnsi" w:eastAsia="Times New Roman" w:hAnsiTheme="minorHAnsi" w:cstheme="minorHAnsi"/>
          <w:b/>
          <w:color w:val="000000"/>
          <w:lang w:val="en-US"/>
        </w:rPr>
        <w:t xml:space="preserve"> </w:t>
      </w:r>
      <w:r w:rsidR="00F97AFF" w:rsidRPr="00F97AFF">
        <w:rPr>
          <w:rFonts w:asciiTheme="minorHAnsi" w:eastAsia="Times New Roman" w:hAnsiTheme="minorHAnsi" w:cstheme="minorHAnsi"/>
          <w:b/>
          <w:color w:val="000000"/>
        </w:rPr>
        <w:t xml:space="preserve">Tujuh (7) halaman </w:t>
      </w:r>
      <w:proofErr w:type="spellStart"/>
      <w:r w:rsidR="00F97AFF" w:rsidRPr="00F97AFF">
        <w:rPr>
          <w:rFonts w:asciiTheme="minorHAnsi" w:eastAsia="Times New Roman" w:hAnsiTheme="minorHAnsi" w:cstheme="minorHAnsi"/>
          <w:b/>
          <w:i/>
          <w:color w:val="000000"/>
        </w:rPr>
        <w:t>slide</w:t>
      </w:r>
      <w:proofErr w:type="spellEnd"/>
      <w:r w:rsidR="00F97AFF" w:rsidRPr="00F97AFF">
        <w:rPr>
          <w:rFonts w:asciiTheme="minorHAnsi" w:eastAsia="Times New Roman" w:hAnsiTheme="minorHAnsi" w:cstheme="minorHAnsi"/>
          <w:b/>
          <w:color w:val="000000"/>
        </w:rPr>
        <w:t xml:space="preserve"> </w:t>
      </w:r>
      <w:r w:rsidR="00F97AFF" w:rsidRPr="00F97AFF">
        <w:rPr>
          <w:rFonts w:asciiTheme="minorHAnsi" w:eastAsia="Times New Roman" w:hAnsiTheme="minorHAnsi" w:cstheme="minorHAnsi"/>
          <w:color w:val="000000"/>
        </w:rPr>
        <w:t xml:space="preserve">presentasi </w:t>
      </w:r>
      <w:proofErr w:type="spellStart"/>
      <w:r w:rsidR="00F97AFF" w:rsidRPr="00F97AFF">
        <w:rPr>
          <w:rFonts w:asciiTheme="minorHAnsi" w:eastAsia="Times New Roman" w:hAnsiTheme="minorHAnsi" w:cstheme="minorHAnsi"/>
          <w:i/>
          <w:color w:val="000000"/>
        </w:rPr>
        <w:t>powerpoint</w:t>
      </w:r>
      <w:proofErr w:type="spellEnd"/>
      <w:r w:rsidR="00F97AFF"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="00F97AFF" w:rsidRPr="00F97AFF">
        <w:rPr>
          <w:rFonts w:asciiTheme="minorHAnsi" w:eastAsia="Times New Roman" w:hAnsiTheme="minorHAnsi" w:cstheme="minorHAnsi"/>
          <w:color w:val="000000"/>
        </w:rPr>
        <w:t>(</w:t>
      </w:r>
      <w:proofErr w:type="spellStart"/>
      <w:r w:rsidR="00F97AFF"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>
        <w:rPr>
          <w:rFonts w:asciiTheme="minorHAnsi" w:eastAsia="Times New Roman" w:hAnsiTheme="minorHAnsi" w:cstheme="minorHAnsi"/>
          <w:color w:val="000000"/>
          <w:lang w:val="en-US"/>
        </w:rPr>
        <w:t>e</w:t>
      </w:r>
      <w:r w:rsidR="00F97AFF" w:rsidRPr="00F97AFF">
        <w:rPr>
          <w:rFonts w:asciiTheme="minorHAnsi" w:eastAsia="Times New Roman" w:hAnsiTheme="minorHAnsi" w:cstheme="minorHAnsi"/>
          <w:color w:val="000000"/>
        </w:rPr>
        <w:t xml:space="preserve"> </w:t>
      </w:r>
      <w:proofErr w:type="spellStart"/>
      <w:r w:rsidR="00F97AFF" w:rsidRPr="00F97AFF">
        <w:rPr>
          <w:rFonts w:asciiTheme="minorHAnsi" w:eastAsia="Times New Roman" w:hAnsiTheme="minorHAnsi" w:cstheme="minorHAnsi"/>
          <w:i/>
          <w:color w:val="000000"/>
        </w:rPr>
        <w:t>file</w:t>
      </w:r>
      <w:proofErr w:type="spellEnd"/>
      <w:r w:rsidR="00F97AFF" w:rsidRPr="00F97AFF">
        <w:rPr>
          <w:rFonts w:asciiTheme="minorHAnsi" w:eastAsia="Times New Roman" w:hAnsiTheme="minorHAnsi" w:cstheme="minorHAnsi"/>
          <w:color w:val="000000"/>
        </w:rPr>
        <w:t xml:space="preserve"> ppt.</w:t>
      </w:r>
      <w:r w:rsidR="00F97AFF"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r w:rsidR="00F97AFF" w:rsidRPr="00F97AFF">
        <w:rPr>
          <w:rFonts w:asciiTheme="minorHAnsi" w:eastAsia="Times New Roman" w:hAnsiTheme="minorHAnsi" w:cstheme="minorHAnsi"/>
          <w:color w:val="000000"/>
        </w:rPr>
        <w:t xml:space="preserve">dapat diunduh di laman </w:t>
      </w:r>
      <w:proofErr w:type="spellStart"/>
      <w:r>
        <w:rPr>
          <w:rFonts w:asciiTheme="minorHAnsi" w:hAnsiTheme="minorHAnsi" w:cstheme="minorHAnsi"/>
          <w:lang w:val="en-US"/>
        </w:rPr>
        <w:t>pendaftaran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r w:rsidR="00F97AFF" w:rsidRPr="00F97AFF">
        <w:rPr>
          <w:rFonts w:asciiTheme="minorHAnsi" w:eastAsia="Times New Roman" w:hAnsiTheme="minorHAnsi" w:cstheme="minorHAnsi"/>
          <w:color w:val="000000"/>
        </w:rPr>
        <w:t>dengan susunan sebagai berikut: </w:t>
      </w:r>
    </w:p>
    <w:p w14:paraId="33E88BFA" w14:textId="77777777" w:rsidR="004C6801" w:rsidRPr="00F97AFF" w:rsidRDefault="004C6801" w:rsidP="004C6801">
      <w:pPr>
        <w:spacing w:after="0"/>
        <w:ind w:left="360"/>
        <w:jc w:val="both"/>
        <w:rPr>
          <w:rFonts w:asciiTheme="minorHAnsi" w:eastAsia="Times New Roman" w:hAnsiTheme="minorHAnsi" w:cstheme="minorHAnsi"/>
          <w:b/>
          <w:color w:val="000000"/>
        </w:rPr>
      </w:pPr>
    </w:p>
    <w:p w14:paraId="20D0A0A7" w14:textId="77777777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Halaman/</w:t>
      </w:r>
      <w:proofErr w:type="spellStart"/>
      <w:r w:rsidRPr="00F97AFF">
        <w:rPr>
          <w:rFonts w:asciiTheme="minorHAnsi" w:eastAsia="Times New Roman" w:hAnsiTheme="minorHAnsi" w:cstheme="minorHAnsi"/>
          <w:b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pertama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berisikan informasi data siswa, yaitu:</w:t>
      </w:r>
    </w:p>
    <w:p w14:paraId="7EAFF3C4" w14:textId="77777777" w:rsidR="00F97AFF" w:rsidRPr="00F97AFF" w:rsidRDefault="00F97AFF" w:rsidP="004C680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 Nama lengkap</w:t>
      </w:r>
    </w:p>
    <w:p w14:paraId="3F27A2E2" w14:textId="77777777" w:rsidR="00F97AFF" w:rsidRPr="00F97AFF" w:rsidRDefault="00F97AFF" w:rsidP="004C680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 Nomor Peserta</w:t>
      </w:r>
    </w:p>
    <w:p w14:paraId="6EA09B87" w14:textId="77777777" w:rsidR="00F97AFF" w:rsidRPr="00F97AFF" w:rsidRDefault="00F97AFF" w:rsidP="004C680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 Asal Sekolah </w:t>
      </w:r>
    </w:p>
    <w:p w14:paraId="7C45E930" w14:textId="78A3207E" w:rsidR="004C6801" w:rsidRPr="004C6801" w:rsidRDefault="00F97AFF" w:rsidP="004C6801">
      <w:pPr>
        <w:numPr>
          <w:ilvl w:val="2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b/>
          <w:color w:val="000000"/>
        </w:rPr>
      </w:pPr>
      <w:r w:rsidRPr="00F97AFF">
        <w:rPr>
          <w:rFonts w:asciiTheme="minorHAnsi" w:eastAsia="Times New Roman" w:hAnsiTheme="minorHAnsi" w:cstheme="minorHAnsi"/>
          <w:color w:val="000000"/>
        </w:rPr>
        <w:t xml:space="preserve"> Foto diri peserta (seluruh badan)</w:t>
      </w:r>
    </w:p>
    <w:p w14:paraId="1522BDB4" w14:textId="7058F755" w:rsidR="00F6292D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Halaman/</w:t>
      </w:r>
      <w:proofErr w:type="spellStart"/>
      <w:r w:rsidRPr="00F97AFF">
        <w:rPr>
          <w:rFonts w:asciiTheme="minorHAnsi" w:eastAsia="Times New Roman" w:hAnsiTheme="minorHAnsi" w:cstheme="minorHAnsi"/>
          <w:b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kedua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berisikan </w:t>
      </w:r>
      <w:proofErr w:type="spellStart"/>
      <w:r w:rsidR="00F6292D" w:rsidRPr="00F97AFF">
        <w:rPr>
          <w:rFonts w:asciiTheme="minorHAnsi" w:eastAsia="Times New Roman" w:hAnsiTheme="minorHAnsi" w:cstheme="minorHAnsi"/>
          <w:color w:val="000000"/>
        </w:rPr>
        <w:t>berisikan</w:t>
      </w:r>
      <w:proofErr w:type="spellEnd"/>
      <w:r w:rsidR="00F6292D" w:rsidRPr="00F97AFF">
        <w:rPr>
          <w:rFonts w:asciiTheme="minorHAnsi" w:eastAsia="Times New Roman" w:hAnsiTheme="minorHAnsi" w:cstheme="minorHAnsi"/>
          <w:color w:val="000000"/>
        </w:rPr>
        <w:t xml:space="preserve"> salinan digital hasil pindai (</w:t>
      </w:r>
      <w:proofErr w:type="spellStart"/>
      <w:r w:rsidR="00F6292D"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="00F6292D" w:rsidRPr="00F97AFF">
        <w:rPr>
          <w:rFonts w:asciiTheme="minorHAnsi" w:eastAsia="Times New Roman" w:hAnsiTheme="minorHAnsi" w:cstheme="minorHAnsi"/>
          <w:color w:val="000000"/>
        </w:rPr>
        <w:t xml:space="preserve">) berwarna surat pernyataan peserta yang telah diisi lengkap, </w:t>
      </w:r>
      <w:r w:rsidR="00F6292D" w:rsidRPr="00F97AFF">
        <w:rPr>
          <w:rFonts w:asciiTheme="minorHAnsi" w:eastAsia="Times New Roman" w:hAnsiTheme="minorHAnsi" w:cstheme="minorHAnsi"/>
          <w:b/>
          <w:color w:val="000000"/>
        </w:rPr>
        <w:t>ditandatangani oleh siswa</w:t>
      </w:r>
      <w:r w:rsidR="00F6292D" w:rsidRPr="00F97AFF">
        <w:rPr>
          <w:rFonts w:asciiTheme="minorHAnsi" w:eastAsia="Times New Roman" w:hAnsiTheme="minorHAnsi" w:cstheme="minorHAnsi"/>
          <w:color w:val="000000"/>
        </w:rPr>
        <w:t>. </w:t>
      </w:r>
    </w:p>
    <w:p w14:paraId="78AA0219" w14:textId="76ED4B19" w:rsidR="00F97AFF" w:rsidRPr="00F97AFF" w:rsidRDefault="00F6292D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>
        <w:rPr>
          <w:rFonts w:asciiTheme="minorHAnsi" w:eastAsia="Times New Roman" w:hAnsiTheme="minorHAnsi" w:cstheme="minorHAnsi"/>
          <w:b/>
          <w:color w:val="000000"/>
          <w:lang w:val="en-US"/>
        </w:rPr>
        <w:t xml:space="preserve">Halaman/slide </w:t>
      </w:r>
      <w:proofErr w:type="spellStart"/>
      <w:r>
        <w:rPr>
          <w:rFonts w:asciiTheme="minorHAnsi" w:eastAsia="Times New Roman" w:hAnsiTheme="minorHAnsi" w:cstheme="minorHAnsi"/>
          <w:b/>
          <w:color w:val="000000"/>
          <w:lang w:val="en-US"/>
        </w:rPr>
        <w:t>ketiga</w:t>
      </w:r>
      <w:proofErr w:type="spellEnd"/>
      <w:r>
        <w:rPr>
          <w:rFonts w:asciiTheme="minorHAnsi" w:eastAsia="Times New Roman" w:hAnsiTheme="minorHAnsi" w:cstheme="minorHAnsi"/>
          <w:b/>
          <w:color w:val="000000"/>
          <w:lang w:val="en-US"/>
        </w:rPr>
        <w:t xml:space="preserve"> </w:t>
      </w:r>
      <w:r w:rsidR="00F97AFF" w:rsidRPr="00F97AFF">
        <w:rPr>
          <w:rFonts w:asciiTheme="minorHAnsi" w:eastAsia="Times New Roman" w:hAnsiTheme="minorHAnsi" w:cstheme="minorHAnsi"/>
          <w:color w:val="000000"/>
        </w:rPr>
        <w:t xml:space="preserve">jawaban tugas poin </w:t>
      </w:r>
      <w:r w:rsidR="00F97AFF" w:rsidRPr="00F97AFF">
        <w:rPr>
          <w:rFonts w:asciiTheme="minorHAnsi" w:eastAsia="Times New Roman" w:hAnsiTheme="minorHAnsi" w:cstheme="minorHAnsi"/>
          <w:b/>
          <w:color w:val="000000"/>
        </w:rPr>
        <w:t>2.1</w:t>
      </w:r>
      <w:r w:rsidR="00F97AFF" w:rsidRPr="00F97AFF">
        <w:rPr>
          <w:rFonts w:asciiTheme="minorHAnsi" w:eastAsia="Times New Roman" w:hAnsiTheme="minorHAnsi" w:cstheme="minorHAnsi"/>
          <w:color w:val="000000"/>
        </w:rPr>
        <w:t xml:space="preserve"> berupa satu karya foto yang sesuai minat calon mahasiswa baru (</w:t>
      </w:r>
      <w:proofErr w:type="spellStart"/>
      <w:r w:rsidR="00F97AFF" w:rsidRPr="00F97AFF">
        <w:rPr>
          <w:rFonts w:asciiTheme="minorHAnsi" w:eastAsia="Times New Roman" w:hAnsiTheme="minorHAnsi" w:cstheme="minorHAnsi"/>
          <w:color w:val="000000"/>
        </w:rPr>
        <w:t>camaba</w:t>
      </w:r>
      <w:proofErr w:type="spellEnd"/>
      <w:r w:rsidR="00F97AFF" w:rsidRPr="00F97AFF">
        <w:rPr>
          <w:rFonts w:asciiTheme="minorHAnsi" w:eastAsia="Times New Roman" w:hAnsiTheme="minorHAnsi" w:cstheme="minorHAnsi"/>
          <w:color w:val="000000"/>
        </w:rPr>
        <w:t>) beserta keterangan judul foto, tipe kamera seri kamera serta data teknis pemotretan (ISO, kecepatan rana/</w:t>
      </w:r>
      <w:proofErr w:type="spellStart"/>
      <w:r w:rsidR="00F97AFF" w:rsidRPr="00F97AFF">
        <w:rPr>
          <w:rFonts w:asciiTheme="minorHAnsi" w:eastAsia="Times New Roman" w:hAnsiTheme="minorHAnsi" w:cstheme="minorHAnsi"/>
          <w:i/>
          <w:color w:val="000000"/>
        </w:rPr>
        <w:t>shutter</w:t>
      </w:r>
      <w:proofErr w:type="spellEnd"/>
      <w:r w:rsidR="00F97AFF" w:rsidRPr="00F97AFF">
        <w:rPr>
          <w:rFonts w:asciiTheme="minorHAnsi" w:eastAsia="Times New Roman" w:hAnsiTheme="minorHAnsi" w:cstheme="minorHAnsi"/>
          <w:i/>
          <w:color w:val="000000"/>
        </w:rPr>
        <w:t xml:space="preserve"> </w:t>
      </w:r>
      <w:proofErr w:type="spellStart"/>
      <w:r w:rsidR="00F97AFF" w:rsidRPr="00F97AFF">
        <w:rPr>
          <w:rFonts w:asciiTheme="minorHAnsi" w:eastAsia="Times New Roman" w:hAnsiTheme="minorHAnsi" w:cstheme="minorHAnsi"/>
          <w:i/>
          <w:color w:val="000000"/>
        </w:rPr>
        <w:t>speed</w:t>
      </w:r>
      <w:proofErr w:type="spellEnd"/>
      <w:r w:rsidR="00F97AFF" w:rsidRPr="00F97AFF">
        <w:rPr>
          <w:rFonts w:asciiTheme="minorHAnsi" w:eastAsia="Times New Roman" w:hAnsiTheme="minorHAnsi" w:cstheme="minorHAnsi"/>
          <w:color w:val="000000"/>
        </w:rPr>
        <w:t>, dan diafragma).   </w:t>
      </w:r>
    </w:p>
    <w:p w14:paraId="2D1F7743" w14:textId="7507C9EF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Halaman/</w:t>
      </w:r>
      <w:proofErr w:type="spellStart"/>
      <w:r w:rsidRPr="00F97AFF">
        <w:rPr>
          <w:rFonts w:asciiTheme="minorHAnsi" w:eastAsia="Times New Roman" w:hAnsiTheme="minorHAnsi" w:cstheme="minorHAnsi"/>
          <w:b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ke</w:t>
      </w:r>
      <w:proofErr w:type="spellStart"/>
      <w:r w:rsidR="00F6292D">
        <w:rPr>
          <w:rFonts w:asciiTheme="minorHAnsi" w:eastAsia="Times New Roman" w:hAnsiTheme="minorHAnsi" w:cstheme="minorHAnsi"/>
          <w:b/>
          <w:color w:val="000000"/>
          <w:lang w:val="en-US"/>
        </w:rPr>
        <w:t>empat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berisikan jawaban tugas poin </w:t>
      </w:r>
      <w:r w:rsidRPr="00F97AFF">
        <w:rPr>
          <w:rFonts w:asciiTheme="minorHAnsi" w:eastAsia="Times New Roman" w:hAnsiTheme="minorHAnsi" w:cstheme="minorHAnsi"/>
          <w:b/>
          <w:color w:val="000000"/>
        </w:rPr>
        <w:t>2.2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berupa tiga karya foto cerita tematik beserta tulisan penjelasan. </w:t>
      </w:r>
    </w:p>
    <w:p w14:paraId="2B2F1AAF" w14:textId="56D288EA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Halaman/</w:t>
      </w:r>
      <w:proofErr w:type="spellStart"/>
      <w:r w:rsidRPr="00F97AFF">
        <w:rPr>
          <w:rFonts w:asciiTheme="minorHAnsi" w:eastAsia="Times New Roman" w:hAnsiTheme="minorHAnsi" w:cstheme="minorHAnsi"/>
          <w:b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ke</w:t>
      </w:r>
      <w:r w:rsidR="00F6292D">
        <w:rPr>
          <w:rFonts w:asciiTheme="minorHAnsi" w:eastAsia="Times New Roman" w:hAnsiTheme="minorHAnsi" w:cstheme="minorHAnsi"/>
          <w:b/>
          <w:color w:val="000000"/>
          <w:lang w:val="en-US"/>
        </w:rPr>
        <w:t>lima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berisikan jawaban poin </w:t>
      </w:r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2.3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berupa tulisan singkat tentang deskripsi diri peserta sesuai </w:t>
      </w:r>
      <w:proofErr w:type="spellStart"/>
      <w:r w:rsidRPr="00F97AFF">
        <w:rPr>
          <w:rFonts w:asciiTheme="minorHAnsi" w:eastAsia="Times New Roman" w:hAnsiTheme="minorHAnsi" w:cstheme="minorHAnsi"/>
          <w:color w:val="000000"/>
        </w:rPr>
        <w:t>templat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yang tersedia.  </w:t>
      </w:r>
    </w:p>
    <w:p w14:paraId="491F8124" w14:textId="24DCFD4B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Halaman/</w:t>
      </w:r>
      <w:proofErr w:type="spellStart"/>
      <w:r w:rsidRPr="00F97AFF">
        <w:rPr>
          <w:rFonts w:asciiTheme="minorHAnsi" w:eastAsia="Times New Roman" w:hAnsiTheme="minorHAnsi" w:cstheme="minorHAnsi"/>
          <w:b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ke</w:t>
      </w:r>
      <w:proofErr w:type="spellStart"/>
      <w:r w:rsidR="00F6292D">
        <w:rPr>
          <w:rFonts w:asciiTheme="minorHAnsi" w:eastAsia="Times New Roman" w:hAnsiTheme="minorHAnsi" w:cstheme="minorHAnsi"/>
          <w:b/>
          <w:color w:val="000000"/>
          <w:lang w:val="en-US"/>
        </w:rPr>
        <w:t>enam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berisikan jawaban tugas poin </w:t>
      </w:r>
      <w:r w:rsidRPr="00F97AFF">
        <w:rPr>
          <w:rFonts w:asciiTheme="minorHAnsi" w:eastAsia="Times New Roman" w:hAnsiTheme="minorHAnsi" w:cstheme="minorHAnsi"/>
          <w:b/>
          <w:color w:val="000000"/>
        </w:rPr>
        <w:t>2.4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berupa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satu bukti raihan pengalaman kerja dan keikutsertaan pada organisasi fotografi atau bidang-bidang lainnya bila ada. Sertifikat pengalaman terbaik yang dapat dicantumkan antara lain </w:t>
      </w:r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sertifikat atau surat keterangan yang sah sebagai peserta </w:t>
      </w:r>
      <w:proofErr w:type="spellStart"/>
      <w:r w:rsidRPr="00F97AFF">
        <w:rPr>
          <w:rFonts w:asciiTheme="minorHAnsi" w:eastAsia="Times New Roman" w:hAnsiTheme="minorHAnsi" w:cstheme="minorHAnsi"/>
          <w:b/>
          <w:color w:val="000000"/>
        </w:rPr>
        <w:t>workshop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/seminar/magang, dan mengikuti organisasi. 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Pastikan hasil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/foto bukti dapat terbaca dengan jelas.</w:t>
      </w:r>
    </w:p>
    <w:p w14:paraId="58AA2C8D" w14:textId="3E807536" w:rsidR="00F97AFF" w:rsidRPr="00F97AFF" w:rsidRDefault="00F97AFF" w:rsidP="004C6801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inorHAnsi" w:eastAsia="Times New Roman" w:hAnsiTheme="minorHAnsi" w:cstheme="minorHAnsi"/>
          <w:color w:val="000000"/>
        </w:rPr>
      </w:pPr>
      <w:r w:rsidRPr="00F97AFF">
        <w:rPr>
          <w:rFonts w:asciiTheme="minorHAnsi" w:eastAsia="Times New Roman" w:hAnsiTheme="minorHAnsi" w:cstheme="minorHAnsi"/>
          <w:b/>
          <w:color w:val="000000"/>
        </w:rPr>
        <w:t>Halaman/</w:t>
      </w:r>
      <w:proofErr w:type="spellStart"/>
      <w:r w:rsidRPr="00F97AFF">
        <w:rPr>
          <w:rFonts w:asciiTheme="minorHAnsi" w:eastAsia="Times New Roman" w:hAnsiTheme="minorHAnsi" w:cstheme="minorHAnsi"/>
          <w:b/>
          <w:i/>
          <w:color w:val="000000"/>
        </w:rPr>
        <w:t>slide</w:t>
      </w:r>
      <w:proofErr w:type="spellEnd"/>
      <w:r w:rsidRPr="00F97AFF">
        <w:rPr>
          <w:rFonts w:asciiTheme="minorHAnsi" w:eastAsia="Times New Roman" w:hAnsiTheme="minorHAnsi" w:cstheme="minorHAnsi"/>
          <w:b/>
          <w:color w:val="000000"/>
        </w:rPr>
        <w:t xml:space="preserve"> ke</w:t>
      </w:r>
      <w:proofErr w:type="spellStart"/>
      <w:r w:rsidR="00F6292D">
        <w:rPr>
          <w:rFonts w:asciiTheme="minorHAnsi" w:eastAsia="Times New Roman" w:hAnsiTheme="minorHAnsi" w:cstheme="minorHAnsi"/>
          <w:b/>
          <w:color w:val="000000"/>
          <w:lang w:val="en-US"/>
        </w:rPr>
        <w:t>tujuh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berisikan jawaban tugas poin </w:t>
      </w:r>
      <w:r w:rsidRPr="00F97AFF">
        <w:rPr>
          <w:rFonts w:asciiTheme="minorHAnsi" w:eastAsia="Times New Roman" w:hAnsiTheme="minorHAnsi" w:cstheme="minorHAnsi"/>
          <w:b/>
          <w:color w:val="000000"/>
        </w:rPr>
        <w:t>2.5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berupa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 xml:space="preserve"> </w:t>
      </w:r>
      <w:r w:rsidRPr="00F97AFF">
        <w:rPr>
          <w:rFonts w:asciiTheme="minorHAnsi" w:eastAsia="Times New Roman" w:hAnsiTheme="minorHAnsi" w:cstheme="minorHAnsi"/>
          <w:b/>
          <w:color w:val="000000"/>
        </w:rPr>
        <w:t>sertifikat raihan prestasi terbaik yang dapat dicantumkan antara lain; sebagai pemenang lomba, nominasi, juara harapan, dan favorit.</w:t>
      </w:r>
      <w:r w:rsidRPr="00F97AFF">
        <w:rPr>
          <w:rFonts w:asciiTheme="minorHAnsi" w:eastAsia="Times New Roman" w:hAnsiTheme="minorHAnsi" w:cstheme="minorHAnsi"/>
          <w:color w:val="000000"/>
        </w:rPr>
        <w:t xml:space="preserve"> Pastikan hasil </w:t>
      </w:r>
      <w:proofErr w:type="spellStart"/>
      <w:r w:rsidRPr="00F97AFF">
        <w:rPr>
          <w:rFonts w:asciiTheme="minorHAnsi" w:eastAsia="Times New Roman" w:hAnsiTheme="minorHAnsi" w:cstheme="minorHAnsi"/>
          <w:i/>
          <w:color w:val="000000"/>
        </w:rPr>
        <w:t>scan</w:t>
      </w:r>
      <w:proofErr w:type="spellEnd"/>
      <w:r w:rsidRPr="00F97AFF">
        <w:rPr>
          <w:rFonts w:asciiTheme="minorHAnsi" w:eastAsia="Times New Roman" w:hAnsiTheme="minorHAnsi" w:cstheme="minorHAnsi"/>
          <w:color w:val="000000"/>
        </w:rPr>
        <w:t>/ foto bukti dapat terbaca dengan jelas. </w:t>
      </w:r>
    </w:p>
    <w:p w14:paraId="369325A9" w14:textId="77777777" w:rsidR="002301DD" w:rsidRDefault="002301DD" w:rsidP="004C6801">
      <w:pPr>
        <w:spacing w:after="25"/>
        <w:ind w:left="10" w:right="73"/>
        <w:jc w:val="both"/>
        <w:rPr>
          <w:rFonts w:asciiTheme="minorHAnsi" w:eastAsia="Times New Roman" w:hAnsiTheme="minorHAnsi" w:cstheme="minorHAnsi"/>
          <w:b/>
          <w:color w:val="000000"/>
        </w:rPr>
      </w:pPr>
    </w:p>
    <w:p w14:paraId="41FEE134" w14:textId="77777777" w:rsidR="00F6292D" w:rsidRDefault="00F6292D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17961DA2" w14:textId="77777777" w:rsidR="000075A3" w:rsidRDefault="000075A3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73AFD3BB" w14:textId="77777777" w:rsidR="000075A3" w:rsidRDefault="000075A3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2015B073" w14:textId="77777777" w:rsidR="000075A3" w:rsidRDefault="000075A3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6A3C7439" w14:textId="77777777" w:rsidR="000075A3" w:rsidRDefault="000075A3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394F8CB3" w14:textId="77777777" w:rsidR="000075A3" w:rsidRDefault="000075A3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0960C4CA" w14:textId="77777777" w:rsidR="000075A3" w:rsidRDefault="000075A3" w:rsidP="004C6801">
      <w:pPr>
        <w:spacing w:after="25"/>
        <w:ind w:left="10" w:right="73"/>
        <w:jc w:val="both"/>
        <w:rPr>
          <w:rFonts w:asciiTheme="minorHAnsi" w:hAnsiTheme="minorHAnsi" w:cstheme="minorHAnsi"/>
          <w:bCs/>
        </w:rPr>
      </w:pPr>
    </w:p>
    <w:p w14:paraId="6658ADCC" w14:textId="57367827" w:rsidR="000075A3" w:rsidRDefault="000075A3" w:rsidP="000075A3">
      <w:pPr>
        <w:spacing w:after="25"/>
        <w:ind w:left="10" w:right="73"/>
        <w:jc w:val="center"/>
        <w:rPr>
          <w:rFonts w:asciiTheme="minorHAnsi" w:hAnsiTheme="minorHAnsi" w:cstheme="minorHAnsi"/>
          <w:b/>
          <w:lang w:val="en-US"/>
        </w:rPr>
      </w:pPr>
      <w:r w:rsidRPr="000075A3">
        <w:rPr>
          <w:rFonts w:asciiTheme="minorHAnsi" w:hAnsiTheme="minorHAnsi" w:cstheme="minorHAnsi"/>
          <w:b/>
          <w:lang w:val="en-US"/>
        </w:rPr>
        <w:lastRenderedPageBreak/>
        <w:t>CONTOH ISI PORTOFOLIO FOTOGRAFI</w:t>
      </w:r>
    </w:p>
    <w:tbl>
      <w:tblPr>
        <w:tblStyle w:val="TableGrid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075A3" w14:paraId="09EB3C92" w14:textId="77777777" w:rsidTr="000075A3">
        <w:tc>
          <w:tcPr>
            <w:tcW w:w="9016" w:type="dxa"/>
          </w:tcPr>
          <w:p w14:paraId="671774DD" w14:textId="35FBB503" w:rsidR="000075A3" w:rsidRDefault="000075A3" w:rsidP="000075A3">
            <w:pPr>
              <w:spacing w:after="25"/>
              <w:ind w:right="73"/>
              <w:rPr>
                <w:rFonts w:asciiTheme="minorHAnsi" w:hAnsiTheme="minorHAnsi" w:cstheme="minorHAnsi"/>
                <w:bCs/>
                <w:lang w:val="en-US"/>
              </w:rPr>
            </w:pPr>
            <w:r>
              <w:rPr>
                <w:rFonts w:asciiTheme="minorHAnsi" w:hAnsiTheme="minorHAnsi" w:cstheme="minorHAnsi"/>
                <w:bCs/>
                <w:noProof/>
                <w:lang w:val="en-US"/>
              </w:rPr>
              <w:drawing>
                <wp:inline distT="0" distB="0" distL="0" distR="0" wp14:anchorId="145C0577" wp14:editId="60DE6F9E">
                  <wp:extent cx="5731510" cy="7945120"/>
                  <wp:effectExtent l="0" t="0" r="0" b="5080"/>
                  <wp:docPr id="1120812814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812814" name="Picture 1" descr="A screenshot of a computer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1510" cy="7945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ADDD38" w14:textId="77777777" w:rsidR="000075A3" w:rsidRPr="000075A3" w:rsidRDefault="000075A3" w:rsidP="000075A3">
      <w:pPr>
        <w:spacing w:after="25"/>
        <w:ind w:left="10" w:right="73"/>
        <w:jc w:val="center"/>
        <w:rPr>
          <w:rFonts w:asciiTheme="minorHAnsi" w:hAnsiTheme="minorHAnsi" w:cstheme="minorHAnsi"/>
          <w:bCs/>
          <w:lang w:val="en-US"/>
        </w:rPr>
      </w:pPr>
    </w:p>
    <w:sectPr w:rsidR="000075A3" w:rsidRPr="000075A3">
      <w:headerReference w:type="default" r:id="rId9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8BD18" w14:textId="77777777" w:rsidR="007C4A3C" w:rsidRDefault="007C4A3C">
      <w:pPr>
        <w:spacing w:after="0" w:line="240" w:lineRule="auto"/>
      </w:pPr>
      <w:r>
        <w:separator/>
      </w:r>
    </w:p>
  </w:endnote>
  <w:endnote w:type="continuationSeparator" w:id="0">
    <w:p w14:paraId="13C82248" w14:textId="77777777" w:rsidR="007C4A3C" w:rsidRDefault="007C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Quattrocento Sans">
    <w:panose1 w:val="020B0502050000020003"/>
    <w:charset w:val="00"/>
    <w:family w:val="swiss"/>
    <w:pitch w:val="variable"/>
    <w:sig w:usb0="800000BF" w:usb1="4000005B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6CD11" w14:textId="77777777" w:rsidR="007C4A3C" w:rsidRDefault="007C4A3C">
      <w:pPr>
        <w:spacing w:after="0" w:line="240" w:lineRule="auto"/>
      </w:pPr>
      <w:r>
        <w:separator/>
      </w:r>
    </w:p>
  </w:footnote>
  <w:footnote w:type="continuationSeparator" w:id="0">
    <w:p w14:paraId="600912DA" w14:textId="77777777" w:rsidR="007C4A3C" w:rsidRDefault="007C4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C7D79" w14:textId="77777777" w:rsidR="00B74856" w:rsidRDefault="001D65F2">
    <w:pPr>
      <w:pStyle w:val="Header"/>
    </w:pPr>
    <w:r>
      <w:rPr>
        <w:noProof/>
        <w:color w:val="000000"/>
        <w:lang w:val="en-ID"/>
      </w:rPr>
      <w:drawing>
        <wp:inline distT="0" distB="0" distL="0" distR="0" wp14:anchorId="6DCD2648" wp14:editId="72427D3B">
          <wp:extent cx="5681345" cy="516255"/>
          <wp:effectExtent l="0" t="0" r="0" b="0"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1345" cy="516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5E306ED"/>
    <w:multiLevelType w:val="multilevel"/>
    <w:tmpl w:val="B5E306ED"/>
    <w:lvl w:ilvl="0">
      <w:start w:val="2"/>
      <w:numFmt w:val="upperLetter"/>
      <w:lvlText w:val="%1."/>
      <w:lvlJc w:val="left"/>
      <w:pPr>
        <w:ind w:left="705" w:hanging="705"/>
      </w:pPr>
      <w:rPr>
        <w:rFonts w:ascii="Calibri" w:eastAsia="Calibri" w:hAnsi="Calibri" w:cs="Calibri"/>
        <w:b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65" w:hanging="106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425" w:hanging="1425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hanging="21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hanging="288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hanging="36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hanging="432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hanging="504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hanging="57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BF205925"/>
    <w:multiLevelType w:val="multilevel"/>
    <w:tmpl w:val="BF205925"/>
    <w:lvl w:ilvl="0">
      <w:start w:val="1"/>
      <w:numFmt w:val="bullet"/>
      <w:lvlText w:val="•"/>
      <w:lvlJc w:val="left"/>
      <w:pPr>
        <w:ind w:left="360" w:hanging="3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840" w:hanging="8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320" w:hanging="13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00" w:hanging="18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20" w:hanging="252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40" w:hanging="324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60" w:hanging="39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80" w:hanging="468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00" w:hanging="5400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720" w:hanging="7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15" w:hanging="1115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0053208E"/>
    <w:multiLevelType w:val="multilevel"/>
    <w:tmpl w:val="0053208E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0C7B76BA"/>
    <w:multiLevelType w:val="multilevel"/>
    <w:tmpl w:val="4502C0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27F63AEA"/>
    <w:multiLevelType w:val="multilevel"/>
    <w:tmpl w:val="B90C8E2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59ADCABA"/>
    <w:multiLevelType w:val="multilevel"/>
    <w:tmpl w:val="59ADCABA"/>
    <w:lvl w:ilvl="0">
      <w:start w:val="1"/>
      <w:numFmt w:val="decimal"/>
      <w:lvlText w:val="%1"/>
      <w:lvlJc w:val="left"/>
      <w:pPr>
        <w:ind w:left="360" w:hanging="3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900" w:hanging="9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Letter"/>
      <w:lvlText w:val="%3."/>
      <w:lvlJc w:val="left"/>
      <w:pPr>
        <w:ind w:left="1425" w:hanging="1425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hanging="21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hanging="288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hanging="360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hanging="432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hanging="504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hanging="5760"/>
      </w:pPr>
      <w:rPr>
        <w:rFonts w:ascii="Calibri" w:eastAsia="Calibri" w:hAnsi="Calibri" w:cs="Calibri"/>
        <w:b w:val="0"/>
        <w:i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66064814"/>
    <w:multiLevelType w:val="multilevel"/>
    <w:tmpl w:val="CD56E4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52193897">
    <w:abstractNumId w:val="3"/>
  </w:num>
  <w:num w:numId="2" w16cid:durableId="1849296049">
    <w:abstractNumId w:val="2"/>
  </w:num>
  <w:num w:numId="3" w16cid:durableId="416101282">
    <w:abstractNumId w:val="7"/>
  </w:num>
  <w:num w:numId="4" w16cid:durableId="419721703">
    <w:abstractNumId w:val="1"/>
  </w:num>
  <w:num w:numId="5" w16cid:durableId="1792243850">
    <w:abstractNumId w:val="0"/>
  </w:num>
  <w:num w:numId="6" w16cid:durableId="197473424">
    <w:abstractNumId w:val="4"/>
  </w:num>
  <w:num w:numId="7" w16cid:durableId="1478571376">
    <w:abstractNumId w:val="5"/>
  </w:num>
  <w:num w:numId="8" w16cid:durableId="1590312664">
    <w:abstractNumId w:val="8"/>
  </w:num>
  <w:num w:numId="9" w16cid:durableId="16305480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EB"/>
    <w:rsid w:val="000075A3"/>
    <w:rsid w:val="00056522"/>
    <w:rsid w:val="00060DF5"/>
    <w:rsid w:val="000A16E4"/>
    <w:rsid w:val="000A6C47"/>
    <w:rsid w:val="001014E9"/>
    <w:rsid w:val="001705E0"/>
    <w:rsid w:val="001D65F2"/>
    <w:rsid w:val="00204F85"/>
    <w:rsid w:val="00205B06"/>
    <w:rsid w:val="002301DD"/>
    <w:rsid w:val="00251FF8"/>
    <w:rsid w:val="00302817"/>
    <w:rsid w:val="00431701"/>
    <w:rsid w:val="004712A8"/>
    <w:rsid w:val="004C1807"/>
    <w:rsid w:val="004C6801"/>
    <w:rsid w:val="005C24E2"/>
    <w:rsid w:val="00785572"/>
    <w:rsid w:val="00790665"/>
    <w:rsid w:val="007C4A3C"/>
    <w:rsid w:val="00812E39"/>
    <w:rsid w:val="00815876"/>
    <w:rsid w:val="00907934"/>
    <w:rsid w:val="00960705"/>
    <w:rsid w:val="00972676"/>
    <w:rsid w:val="009D1BEB"/>
    <w:rsid w:val="009F6FCA"/>
    <w:rsid w:val="00B5599D"/>
    <w:rsid w:val="00B74856"/>
    <w:rsid w:val="00B77C95"/>
    <w:rsid w:val="00C43E85"/>
    <w:rsid w:val="00C814C6"/>
    <w:rsid w:val="00CA15DD"/>
    <w:rsid w:val="00CB2E06"/>
    <w:rsid w:val="00D95C66"/>
    <w:rsid w:val="00DC6F2A"/>
    <w:rsid w:val="00E4129D"/>
    <w:rsid w:val="00F6292D"/>
    <w:rsid w:val="00F7583A"/>
    <w:rsid w:val="00F97AFF"/>
    <w:rsid w:val="00FB0E2E"/>
    <w:rsid w:val="0CA66C45"/>
    <w:rsid w:val="2C1861AE"/>
    <w:rsid w:val="2EC503CE"/>
    <w:rsid w:val="4F630241"/>
    <w:rsid w:val="55743971"/>
    <w:rsid w:val="7777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FAF3CA2"/>
  <w15:chartTrackingRefBased/>
  <w15:docId w15:val="{F2BC4665-0C6C-3E4B-B4F3-D8F42785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qFormat/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qFormat/>
  </w:style>
  <w:style w:type="character" w:customStyle="1" w:styleId="ListParagraphChar">
    <w:name w:val="List Paragraph Char"/>
    <w:link w:val="ListParagraph1"/>
    <w:uiPriority w:val="34"/>
    <w:qFormat/>
    <w:rPr>
      <w:rFonts w:eastAsia="SimSun"/>
      <w:lang w:val="zh-CN" w:eastAsia="zh-CN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eastAsia="SimSun"/>
      <w:lang w:val="zh-CN" w:eastAsia="zh-CN"/>
    </w:rPr>
  </w:style>
  <w:style w:type="table" w:styleId="TableGrid">
    <w:name w:val="Table Grid"/>
    <w:basedOn w:val="TableNormal"/>
    <w:uiPriority w:val="59"/>
    <w:rsid w:val="004C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0CF898-DF90-DD4E-A9E1-EDD5618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asyarief</dc:creator>
  <cp:keywords/>
  <cp:lastModifiedBy>Achmad Syarief, S.Sn., M.Sc., Ph.D.</cp:lastModifiedBy>
  <cp:revision>9</cp:revision>
  <cp:lastPrinted>2022-02-01T13:45:00Z</cp:lastPrinted>
  <dcterms:created xsi:type="dcterms:W3CDTF">2024-01-29T02:16:00Z</dcterms:created>
  <dcterms:modified xsi:type="dcterms:W3CDTF">2024-02-04T12:57:00Z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MSIP_Label_38b525e5-f3da-4501-8f1e-526b6769fc56_Enabled">
    <vt:lpwstr>true</vt:lpwstr>
  </property>
  <property fmtid="{D5CDD505-2E9C-101B-9397-08002B2CF9AE}" pid="4" name="MSIP_Label_38b525e5-f3da-4501-8f1e-526b6769fc56_SetDate">
    <vt:lpwstr>2024-01-22T03:12:44Z</vt:lpwstr>
  </property>
  <property fmtid="{D5CDD505-2E9C-101B-9397-08002B2CF9AE}" pid="5" name="MSIP_Label_38b525e5-f3da-4501-8f1e-526b6769fc56_Method">
    <vt:lpwstr>Standard</vt:lpwstr>
  </property>
  <property fmtid="{D5CDD505-2E9C-101B-9397-08002B2CF9AE}" pid="6" name="MSIP_Label_38b525e5-f3da-4501-8f1e-526b6769fc56_Name">
    <vt:lpwstr>defa4170-0d19-0005-0004-bc88714345d2</vt:lpwstr>
  </property>
  <property fmtid="{D5CDD505-2E9C-101B-9397-08002B2CF9AE}" pid="7" name="MSIP_Label_38b525e5-f3da-4501-8f1e-526b6769fc56_SiteId">
    <vt:lpwstr>db6e1183-4c65-405c-82ce-7cd53fa6e9dc</vt:lpwstr>
  </property>
  <property fmtid="{D5CDD505-2E9C-101B-9397-08002B2CF9AE}" pid="8" name="MSIP_Label_38b525e5-f3da-4501-8f1e-526b6769fc56_ActionId">
    <vt:lpwstr>0f3703ef-47c9-4cb4-b0de-23fca93df1d7</vt:lpwstr>
  </property>
  <property fmtid="{D5CDD505-2E9C-101B-9397-08002B2CF9AE}" pid="9" name="MSIP_Label_38b525e5-f3da-4501-8f1e-526b6769fc56_ContentBits">
    <vt:lpwstr>0</vt:lpwstr>
  </property>
  <property fmtid="{D5CDD505-2E9C-101B-9397-08002B2CF9AE}" pid="10" name="ICV">
    <vt:lpwstr>0415B361B6374B768F86699F7B52922A_13</vt:lpwstr>
  </property>
</Properties>
</file>